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4F605" w14:textId="77777777" w:rsidR="00EE319A" w:rsidRDefault="00000000">
      <w:pPr>
        <w:pStyle w:val="Heading1"/>
      </w:pPr>
      <w:r>
        <w:t>Loan Validation Project – Sprint 6 Backlog Grooming Meeting Minutes</w:t>
      </w:r>
    </w:p>
    <w:p w14:paraId="670ECE71" w14:textId="77777777" w:rsidR="00EE319A" w:rsidRDefault="00000000">
      <w:r>
        <w:t>Date: 11/17/2025</w:t>
      </w:r>
    </w:p>
    <w:p w14:paraId="707C87EA" w14:textId="77777777" w:rsidR="00EE319A" w:rsidRDefault="00000000">
      <w:r>
        <w:t>Location: Online</w:t>
      </w:r>
    </w:p>
    <w:p w14:paraId="7477025B" w14:textId="77777777" w:rsidR="00EE319A" w:rsidRDefault="00000000">
      <w:r>
        <w:t>Sprint: Sprint 6</w:t>
      </w:r>
    </w:p>
    <w:p w14:paraId="14A2620F" w14:textId="77777777" w:rsidR="00EE319A" w:rsidRPr="00E62524" w:rsidRDefault="00000000">
      <w:pPr>
        <w:pStyle w:val="Heading2"/>
        <w:rPr>
          <w:lang w:val="es-CU"/>
        </w:rPr>
      </w:pPr>
      <w:r w:rsidRPr="00E62524">
        <w:rPr>
          <w:lang w:val="es-CU"/>
        </w:rPr>
        <w:t>Attendees:</w:t>
      </w:r>
    </w:p>
    <w:p w14:paraId="34989CD0" w14:textId="77777777" w:rsidR="00EE319A" w:rsidRPr="00E62524" w:rsidRDefault="00000000">
      <w:pPr>
        <w:rPr>
          <w:lang w:val="es-CU"/>
        </w:rPr>
      </w:pPr>
      <w:r w:rsidRPr="00E62524">
        <w:rPr>
          <w:lang w:val="es-CU"/>
        </w:rPr>
        <w:t>- Ernesto</w:t>
      </w:r>
    </w:p>
    <w:p w14:paraId="5DC4965A" w14:textId="77777777" w:rsidR="00EE319A" w:rsidRPr="00E62524" w:rsidRDefault="00000000">
      <w:pPr>
        <w:rPr>
          <w:lang w:val="es-CU"/>
        </w:rPr>
      </w:pPr>
      <w:r w:rsidRPr="00E62524">
        <w:rPr>
          <w:lang w:val="es-CU"/>
        </w:rPr>
        <w:t>- Carlos</w:t>
      </w:r>
    </w:p>
    <w:p w14:paraId="59C8DCC6" w14:textId="77777777" w:rsidR="00EE319A" w:rsidRPr="00E62524" w:rsidRDefault="00000000">
      <w:pPr>
        <w:rPr>
          <w:lang w:val="es-CU"/>
        </w:rPr>
      </w:pPr>
      <w:r w:rsidRPr="00E62524">
        <w:rPr>
          <w:lang w:val="es-CU"/>
        </w:rPr>
        <w:t>- Luis</w:t>
      </w:r>
    </w:p>
    <w:p w14:paraId="09CA8F38" w14:textId="77777777" w:rsidR="00EE319A" w:rsidRPr="00E62524" w:rsidRDefault="00000000">
      <w:pPr>
        <w:rPr>
          <w:lang w:val="es-CU"/>
        </w:rPr>
      </w:pPr>
      <w:r w:rsidRPr="00E62524">
        <w:rPr>
          <w:lang w:val="es-CU"/>
        </w:rPr>
        <w:t>- Chris</w:t>
      </w:r>
    </w:p>
    <w:p w14:paraId="00D9E096" w14:textId="77777777" w:rsidR="00EE319A" w:rsidRDefault="00000000">
      <w:pPr>
        <w:pStyle w:val="Heading2"/>
      </w:pPr>
      <w:r>
        <w:t>1. Meeting Purpose</w:t>
      </w:r>
    </w:p>
    <w:p w14:paraId="41897C23" w14:textId="77777777" w:rsidR="00EE319A" w:rsidRDefault="00000000">
      <w:r>
        <w:t>To review, refine, and reprioritize the product backlog for the Loan Validation Dashboard, ensuring that the remaining work for Sprint 6 and Sprint 7 aligns with the goal of completing the project by early December 2025.</w:t>
      </w:r>
    </w:p>
    <w:p w14:paraId="526C138C" w14:textId="77777777" w:rsidR="00EE319A" w:rsidRDefault="00000000">
      <w:pPr>
        <w:pStyle w:val="Heading2"/>
      </w:pPr>
      <w:r>
        <w:t>2. Agenda</w:t>
      </w:r>
    </w:p>
    <w:p w14:paraId="1736B615" w14:textId="77777777" w:rsidR="00EE319A" w:rsidRDefault="00000000">
      <w:r>
        <w:t>- Review current backlog and in-progress items</w:t>
      </w:r>
    </w:p>
    <w:p w14:paraId="28F3FD66" w14:textId="77777777" w:rsidR="00EE319A" w:rsidRDefault="00000000">
      <w:r>
        <w:t>- Clarify requirements for frontend dashboard features</w:t>
      </w:r>
    </w:p>
    <w:p w14:paraId="334D0D9E" w14:textId="77777777" w:rsidR="00EE319A" w:rsidRDefault="00000000">
      <w:r>
        <w:t>- Refine cross-validation and fraud-detection stories</w:t>
      </w:r>
    </w:p>
    <w:p w14:paraId="2E103EE4" w14:textId="77777777" w:rsidR="00EE319A" w:rsidRDefault="00000000">
      <w:r>
        <w:t>- Identify technical debt / cleanup tasks</w:t>
      </w:r>
    </w:p>
    <w:p w14:paraId="40497829" w14:textId="77777777" w:rsidR="00EE319A" w:rsidRDefault="00000000">
      <w:r>
        <w:t>- Confirm priorities and sprint allocation (Sprint 6 vs Sprint 7)</w:t>
      </w:r>
    </w:p>
    <w:p w14:paraId="5D9393BC" w14:textId="77777777" w:rsidR="00EE319A" w:rsidRDefault="00000000">
      <w:pPr>
        <w:pStyle w:val="Heading2"/>
      </w:pPr>
      <w:r>
        <w:t>3. Discussion Summary</w:t>
      </w:r>
    </w:p>
    <w:p w14:paraId="01978125" w14:textId="77777777" w:rsidR="00EE319A" w:rsidRDefault="00000000">
      <w:pPr>
        <w:pStyle w:val="Heading3"/>
      </w:pPr>
      <w:r>
        <w:t>3.1 Frontend Dashboard &amp; UX</w:t>
      </w:r>
    </w:p>
    <w:p w14:paraId="2C4226DC" w14:textId="77777777" w:rsidR="00EE319A" w:rsidRDefault="00000000">
      <w:r>
        <w:t>- Dashboard landing page will show: total applications processed, risk distribution, recent applications.</w:t>
      </w:r>
    </w:p>
    <w:p w14:paraId="00D9852B" w14:textId="77777777" w:rsidR="00EE319A" w:rsidRDefault="00000000">
      <w:r>
        <w:t>- Need for application list with search and filters.</w:t>
      </w:r>
    </w:p>
    <w:p w14:paraId="33D666ED" w14:textId="77777777" w:rsidR="00EE319A" w:rsidRDefault="00000000">
      <w:r>
        <w:t>- Application detail page will include document preview + validation results.</w:t>
      </w:r>
    </w:p>
    <w:p w14:paraId="433758F2" w14:textId="77777777" w:rsidR="00EE319A" w:rsidRDefault="00000000">
      <w:r>
        <w:t>- Focus on simple and intuitive UI for loan officers.</w:t>
      </w:r>
    </w:p>
    <w:p w14:paraId="3D5C0425" w14:textId="77777777" w:rsidR="00EE319A" w:rsidRDefault="00000000">
      <w:pPr>
        <w:pStyle w:val="Heading3"/>
      </w:pPr>
      <w:r>
        <w:t>3.2 Validation Rules &amp; Fraud Heuristics</w:t>
      </w:r>
    </w:p>
    <w:p w14:paraId="0E17DD2E" w14:textId="77777777" w:rsidR="00EE319A" w:rsidRDefault="00000000">
      <w:r>
        <w:t>- Income mismatch between stated salary and paystubs.</w:t>
      </w:r>
    </w:p>
    <w:p w14:paraId="448CEA1A" w14:textId="77777777" w:rsidR="00EE319A" w:rsidRDefault="00000000">
      <w:r>
        <w:lastRenderedPageBreak/>
        <w:t>- Address mismatch across documents and mock IRS/DMV data.</w:t>
      </w:r>
    </w:p>
    <w:p w14:paraId="6CFDD0B8" w14:textId="77777777" w:rsidR="00EE319A" w:rsidRDefault="00000000">
      <w:r>
        <w:t>- Missing critical documents (ID, paystubs).</w:t>
      </w:r>
    </w:p>
    <w:p w14:paraId="603D048C" w14:textId="77777777" w:rsidR="00EE319A" w:rsidRDefault="00000000">
      <w:r>
        <w:t>- Frontend displays field name, compared documents, explanation, and risk level.</w:t>
      </w:r>
    </w:p>
    <w:p w14:paraId="1FE469AB" w14:textId="77777777" w:rsidR="00EE319A" w:rsidRDefault="00000000">
      <w:pPr>
        <w:pStyle w:val="Heading3"/>
      </w:pPr>
      <w:r>
        <w:t>3.3 Backend / API Integration</w:t>
      </w:r>
    </w:p>
    <w:p w14:paraId="18B693CC" w14:textId="77777777" w:rsidR="00EE319A" w:rsidRDefault="00000000">
      <w:r>
        <w:t>- Expose clean JSON for application summaries, documents, and validation results.</w:t>
      </w:r>
    </w:p>
    <w:p w14:paraId="2F50C84F" w14:textId="77777777" w:rsidR="00EE319A" w:rsidRDefault="00000000">
      <w:r>
        <w:t>- Mock data acceptable for demo as long as frontend behavior is identical.</w:t>
      </w:r>
    </w:p>
    <w:p w14:paraId="49215850" w14:textId="77777777" w:rsidR="00EE319A" w:rsidRDefault="00000000">
      <w:pPr>
        <w:pStyle w:val="Heading3"/>
      </w:pPr>
      <w:r>
        <w:t>3.4 Technical Debt / Cleanup</w:t>
      </w:r>
    </w:p>
    <w:p w14:paraId="1F45D832" w14:textId="77777777" w:rsidR="00EE319A" w:rsidRDefault="00000000">
      <w:r>
        <w:t>- Standardize component structure and naming.</w:t>
      </w:r>
    </w:p>
    <w:p w14:paraId="5583B58D" w14:textId="77777777" w:rsidR="00EE319A" w:rsidRDefault="00000000">
      <w:r>
        <w:t>- Add loading and error states.</w:t>
      </w:r>
    </w:p>
    <w:p w14:paraId="38D8D5B0" w14:textId="77777777" w:rsidR="00EE319A" w:rsidRDefault="00000000">
      <w:r>
        <w:t>- Remove unused components and placeholder data.</w:t>
      </w:r>
    </w:p>
    <w:p w14:paraId="718A9741" w14:textId="77777777" w:rsidR="00EE319A" w:rsidRDefault="00000000">
      <w:pPr>
        <w:pStyle w:val="Heading3"/>
      </w:pPr>
      <w:r>
        <w:t>3.5 Demo &amp; Timeline Alignment</w:t>
      </w:r>
    </w:p>
    <w:p w14:paraId="6CD97C0A" w14:textId="77777777" w:rsidR="00EE319A" w:rsidRDefault="00000000">
      <w:r>
        <w:t>- Sprint 6: core dashboard views, list/detail flows, backend wiring.</w:t>
      </w:r>
    </w:p>
    <w:p w14:paraId="6E788D55" w14:textId="77777777" w:rsidR="00EE319A" w:rsidRDefault="00000000">
      <w:r>
        <w:t>- Sprint 7: UX polish, expanded validation rules, demo stabilization.</w:t>
      </w:r>
    </w:p>
    <w:p w14:paraId="1001E479" w14:textId="77777777" w:rsidR="00EE319A" w:rsidRDefault="00000000">
      <w:pPr>
        <w:pStyle w:val="Heading2"/>
      </w:pPr>
      <w:r>
        <w:t>5. Action Items</w:t>
      </w:r>
    </w:p>
    <w:p w14:paraId="33A6C143" w14:textId="77777777" w:rsidR="00EE319A" w:rsidRDefault="00000000">
      <w:r>
        <w:t>- Ernesto: Finalize list of core validation flags to show on the frontend (Due: 11/19/2025)</w:t>
      </w:r>
    </w:p>
    <w:p w14:paraId="1F50EFDF" w14:textId="77777777" w:rsidR="00EE319A" w:rsidRDefault="00000000">
      <w:r>
        <w:t>- Carlos: Implement application list view with filters (LV-102) (Due: 11/21/2025)</w:t>
      </w:r>
    </w:p>
    <w:p w14:paraId="7F0F1141" w14:textId="77777777" w:rsidR="00EE319A" w:rsidRDefault="00000000">
      <w:r>
        <w:t>- Luis: Build application detail layout (LV-103) (Due: 11/21/2025)</w:t>
      </w:r>
    </w:p>
    <w:p w14:paraId="0015E341" w14:textId="77777777" w:rsidR="00EE319A" w:rsidRDefault="00000000">
      <w:r>
        <w:t>- Chris: Implement loading/error states (LV-108) (Due: 11/22/2025)</w:t>
      </w:r>
    </w:p>
    <w:p w14:paraId="5A9330C2" w14:textId="77777777" w:rsidR="00EE319A" w:rsidRDefault="00000000">
      <w:pPr>
        <w:pStyle w:val="Heading2"/>
      </w:pPr>
      <w:r>
        <w:t>6. Next Steps</w:t>
      </w:r>
    </w:p>
    <w:p w14:paraId="5BC2569F" w14:textId="77777777" w:rsidR="00EE319A" w:rsidRDefault="00000000">
      <w:r>
        <w:t>Next grooming session planned for 11/21/2025 to finalize Sprint 7 scope and remaining deliverables.</w:t>
      </w:r>
    </w:p>
    <w:sectPr w:rsidR="00EE319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23436337">
    <w:abstractNumId w:val="8"/>
  </w:num>
  <w:num w:numId="2" w16cid:durableId="1686009391">
    <w:abstractNumId w:val="6"/>
  </w:num>
  <w:num w:numId="3" w16cid:durableId="1110276035">
    <w:abstractNumId w:val="5"/>
  </w:num>
  <w:num w:numId="4" w16cid:durableId="324015992">
    <w:abstractNumId w:val="4"/>
  </w:num>
  <w:num w:numId="5" w16cid:durableId="341736578">
    <w:abstractNumId w:val="7"/>
  </w:num>
  <w:num w:numId="6" w16cid:durableId="1988893643">
    <w:abstractNumId w:val="3"/>
  </w:num>
  <w:num w:numId="7" w16cid:durableId="1350989792">
    <w:abstractNumId w:val="2"/>
  </w:num>
  <w:num w:numId="8" w16cid:durableId="387269542">
    <w:abstractNumId w:val="1"/>
  </w:num>
  <w:num w:numId="9" w16cid:durableId="170876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8D464B"/>
    <w:rsid w:val="00AA1D8D"/>
    <w:rsid w:val="00B47730"/>
    <w:rsid w:val="00CB0664"/>
    <w:rsid w:val="00E62524"/>
    <w:rsid w:val="00EE319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00653C9"/>
  <w14:defaultImageDpi w14:val="300"/>
  <w15:docId w15:val="{45831EC5-DEBE-4EF8-B021-C2B1093F4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Ernesto David Blanco</cp:lastModifiedBy>
  <cp:revision>2</cp:revision>
  <dcterms:created xsi:type="dcterms:W3CDTF">2013-12-23T23:15:00Z</dcterms:created>
  <dcterms:modified xsi:type="dcterms:W3CDTF">2025-11-18T02:22:00Z</dcterms:modified>
  <cp:category/>
</cp:coreProperties>
</file>